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5C830B71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23D31373" w:rsidR="004569C5" w:rsidRPr="008C6AE6" w:rsidRDefault="00456896" w:rsidP="00FC6266">
            <w:pPr>
              <w:rPr>
                <w:noProof/>
              </w:rPr>
            </w:pPr>
            <w:r w:rsidRPr="00456896">
              <w:t>Onderhoud en nieuwe aanleg beregeningsinstallaties t.b.v. sportaccommodaties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1A9B31E3" w:rsidR="004569C5" w:rsidRPr="008C6AE6" w:rsidRDefault="00456896" w:rsidP="00FC6266">
            <w:r>
              <w:t>AI 202</w:t>
            </w:r>
            <w:r w:rsidR="00A71F48">
              <w:t>5 - 0150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000000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000000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000000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000000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000000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000000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000000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000000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32555A89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56896">
        <w:t>20</w:t>
      </w:r>
      <w:r w:rsidR="00176A5D">
        <w:t>24</w:t>
      </w:r>
      <w:r w:rsidR="00456896">
        <w:t xml:space="preserve"> - 0</w:t>
      </w:r>
      <w:r w:rsidR="00176A5D">
        <w:t>093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6015D" w14:textId="77777777" w:rsidR="00C022E9" w:rsidRDefault="00C022E9" w:rsidP="004569C5">
      <w:pPr>
        <w:spacing w:line="240" w:lineRule="auto"/>
      </w:pPr>
      <w:r>
        <w:separator/>
      </w:r>
    </w:p>
  </w:endnote>
  <w:endnote w:type="continuationSeparator" w:id="0">
    <w:p w14:paraId="2A8011FB" w14:textId="77777777" w:rsidR="00C022E9" w:rsidRDefault="00C022E9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4175A" w14:textId="77777777" w:rsidR="00C022E9" w:rsidRDefault="00C022E9" w:rsidP="004569C5">
      <w:pPr>
        <w:spacing w:line="240" w:lineRule="auto"/>
      </w:pPr>
      <w:r>
        <w:separator/>
      </w:r>
    </w:p>
  </w:footnote>
  <w:footnote w:type="continuationSeparator" w:id="0">
    <w:p w14:paraId="4D739C4D" w14:textId="77777777" w:rsidR="00C022E9" w:rsidRDefault="00C022E9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6EAFF61F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A71F48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>-</w:t>
          </w:r>
          <w:r w:rsidR="00456896">
            <w:rPr>
              <w:sz w:val="18"/>
              <w:szCs w:val="18"/>
            </w:rPr>
            <w:t>0</w:t>
          </w:r>
          <w:r w:rsidR="00A71F48">
            <w:rPr>
              <w:sz w:val="18"/>
              <w:szCs w:val="18"/>
            </w:rPr>
            <w:t>150</w:t>
          </w:r>
          <w:r w:rsidRPr="00220940">
            <w:rPr>
              <w:sz w:val="18"/>
              <w:szCs w:val="18"/>
            </w:rPr>
            <w:t xml:space="preserve"> </w:t>
          </w:r>
        </w:p>
        <w:p w14:paraId="58CFDBAA" w14:textId="6196A659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176A5D">
            <w:rPr>
              <w:sz w:val="18"/>
              <w:szCs w:val="18"/>
            </w:rPr>
            <w:t>12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456896" w:rsidRPr="00DB48D5" w:rsidRDefault="00456896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456896" w:rsidRDefault="004568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1F8B"/>
    <w:rsid w:val="00176A5D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896"/>
    <w:rsid w:val="004569C5"/>
    <w:rsid w:val="00482A4F"/>
    <w:rsid w:val="00527398"/>
    <w:rsid w:val="005357F9"/>
    <w:rsid w:val="00537CF3"/>
    <w:rsid w:val="005749BA"/>
    <w:rsid w:val="00632123"/>
    <w:rsid w:val="006B397A"/>
    <w:rsid w:val="006D10C6"/>
    <w:rsid w:val="007373CB"/>
    <w:rsid w:val="00754A34"/>
    <w:rsid w:val="00762F7E"/>
    <w:rsid w:val="007E01F9"/>
    <w:rsid w:val="007E1977"/>
    <w:rsid w:val="008104C5"/>
    <w:rsid w:val="008402D9"/>
    <w:rsid w:val="008A174E"/>
    <w:rsid w:val="008B5797"/>
    <w:rsid w:val="009175F9"/>
    <w:rsid w:val="009761CF"/>
    <w:rsid w:val="00995F1F"/>
    <w:rsid w:val="009B0D92"/>
    <w:rsid w:val="009D64AB"/>
    <w:rsid w:val="00A03098"/>
    <w:rsid w:val="00A3732E"/>
    <w:rsid w:val="00A53085"/>
    <w:rsid w:val="00A71F48"/>
    <w:rsid w:val="00A87C49"/>
    <w:rsid w:val="00BB7A05"/>
    <w:rsid w:val="00BD0C39"/>
    <w:rsid w:val="00C022E9"/>
    <w:rsid w:val="00C51333"/>
    <w:rsid w:val="00C85A1B"/>
    <w:rsid w:val="00CA1BAC"/>
    <w:rsid w:val="00CB5431"/>
    <w:rsid w:val="00CE174B"/>
    <w:rsid w:val="00DB74E1"/>
    <w:rsid w:val="00E20DD9"/>
    <w:rsid w:val="00E67110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Romein, Eric</cp:lastModifiedBy>
  <cp:revision>3</cp:revision>
  <dcterms:created xsi:type="dcterms:W3CDTF">2025-12-15T11:54:00Z</dcterms:created>
  <dcterms:modified xsi:type="dcterms:W3CDTF">2025-12-15T13:03:00Z</dcterms:modified>
</cp:coreProperties>
</file>